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8694D" w14:textId="77777777" w:rsidR="00EE042E" w:rsidRDefault="00000000">
      <w:pPr>
        <w:jc w:val="center"/>
      </w:pPr>
      <w:r>
        <w:t>VÝSLEDKY</w:t>
      </w:r>
    </w:p>
    <w:p w14:paraId="55AC9673" w14:textId="77777777" w:rsidR="00EE042E" w:rsidRDefault="00EE042E"/>
    <w:p w14:paraId="59148DC5" w14:textId="77777777" w:rsidR="00EE042E" w:rsidRDefault="00000000">
      <w:r>
        <w:t>OKRSKOVÉHO KOLA VE FLORBALE</w:t>
      </w:r>
    </w:p>
    <w:p w14:paraId="048FB029" w14:textId="77777777" w:rsidR="00EE042E" w:rsidRDefault="00000000">
      <w:r>
        <w:t>Okrsek: Třinec</w:t>
      </w:r>
    </w:p>
    <w:p w14:paraId="1765D676" w14:textId="77777777" w:rsidR="00EE042E" w:rsidRDefault="00000000">
      <w:r>
        <w:t>Kategorie: III. H</w:t>
      </w:r>
    </w:p>
    <w:p w14:paraId="38E11DDF" w14:textId="77777777" w:rsidR="00EE042E" w:rsidRDefault="00000000">
      <w:r>
        <w:t>Pořadatel: ZŠ Petra Bezruče Třinec</w:t>
      </w:r>
    </w:p>
    <w:p w14:paraId="2F43C5E9" w14:textId="0C915A9C" w:rsidR="00EE042E" w:rsidRDefault="00000000">
      <w:r>
        <w:t xml:space="preserve">Termín: </w:t>
      </w:r>
      <w:r w:rsidR="00EC63E2">
        <w:t>30.10</w:t>
      </w:r>
      <w:r>
        <w:t xml:space="preserve"> 202</w:t>
      </w:r>
      <w:r w:rsidR="0074358C">
        <w:t>5</w:t>
      </w:r>
    </w:p>
    <w:p w14:paraId="560C4393" w14:textId="77777777" w:rsidR="00EE042E" w:rsidRDefault="00000000">
      <w:r>
        <w:t>Místo konání: Hala STaRS Třinec</w:t>
      </w:r>
    </w:p>
    <w:p w14:paraId="2F8946A1" w14:textId="77777777" w:rsidR="00EE042E" w:rsidRDefault="00000000">
      <w:r>
        <w:t>Počet družstev: 6</w:t>
      </w:r>
    </w:p>
    <w:p w14:paraId="769C9E8C" w14:textId="04FE6643" w:rsidR="00EC63E2" w:rsidRDefault="00EC63E2">
      <w:r>
        <w:t>Počet účastníků: 85</w:t>
      </w:r>
    </w:p>
    <w:p w14:paraId="40675B5D" w14:textId="77777777" w:rsidR="00EE042E" w:rsidRDefault="00000000">
      <w:r>
        <w:t>Hrací systém: každý s každým</w:t>
      </w:r>
    </w:p>
    <w:p w14:paraId="5828E68F" w14:textId="77777777" w:rsidR="00EE042E" w:rsidRDefault="00EE042E"/>
    <w:p w14:paraId="3421EBBE" w14:textId="77777777" w:rsidR="00EE042E" w:rsidRDefault="00000000">
      <w:r>
        <w:t>TŘINEC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341"/>
        <w:gridCol w:w="740"/>
        <w:gridCol w:w="740"/>
        <w:gridCol w:w="740"/>
        <w:gridCol w:w="740"/>
        <w:gridCol w:w="740"/>
        <w:gridCol w:w="1341"/>
        <w:gridCol w:w="820"/>
        <w:gridCol w:w="800"/>
        <w:gridCol w:w="854"/>
      </w:tblGrid>
      <w:tr w:rsidR="00EE042E" w14:paraId="28F283C8" w14:textId="77777777">
        <w:tc>
          <w:tcPr>
            <w:tcW w:w="864" w:type="dxa"/>
          </w:tcPr>
          <w:p w14:paraId="145DB22A" w14:textId="77777777" w:rsidR="00EE042E" w:rsidRDefault="00EE042E"/>
        </w:tc>
        <w:tc>
          <w:tcPr>
            <w:tcW w:w="864" w:type="dxa"/>
          </w:tcPr>
          <w:p w14:paraId="6988BC70" w14:textId="77777777" w:rsidR="00EE042E" w:rsidRDefault="00000000">
            <w:r>
              <w:t>1. ZŠ</w:t>
            </w:r>
          </w:p>
        </w:tc>
        <w:tc>
          <w:tcPr>
            <w:tcW w:w="864" w:type="dxa"/>
          </w:tcPr>
          <w:p w14:paraId="3DB203F5" w14:textId="77777777" w:rsidR="00EE042E" w:rsidRDefault="00000000">
            <w:r>
              <w:t>2. ZŠ</w:t>
            </w:r>
          </w:p>
        </w:tc>
        <w:tc>
          <w:tcPr>
            <w:tcW w:w="864" w:type="dxa"/>
          </w:tcPr>
          <w:p w14:paraId="714E9DBA" w14:textId="77777777" w:rsidR="00EE042E" w:rsidRDefault="00000000">
            <w:r>
              <w:t>4. ZŠ</w:t>
            </w:r>
          </w:p>
        </w:tc>
        <w:tc>
          <w:tcPr>
            <w:tcW w:w="864" w:type="dxa"/>
          </w:tcPr>
          <w:p w14:paraId="7005CC99" w14:textId="77777777" w:rsidR="00EE042E" w:rsidRDefault="00000000">
            <w:r>
              <w:t>5. ZŠ</w:t>
            </w:r>
          </w:p>
        </w:tc>
        <w:tc>
          <w:tcPr>
            <w:tcW w:w="864" w:type="dxa"/>
          </w:tcPr>
          <w:p w14:paraId="2986F64E" w14:textId="77777777" w:rsidR="00EE042E" w:rsidRDefault="00000000">
            <w:r>
              <w:t>6. ZŠ</w:t>
            </w:r>
          </w:p>
        </w:tc>
        <w:tc>
          <w:tcPr>
            <w:tcW w:w="864" w:type="dxa"/>
          </w:tcPr>
          <w:p w14:paraId="39A3D764" w14:textId="77777777" w:rsidR="00EE042E" w:rsidRDefault="00000000">
            <w:r>
              <w:t>Gymnázium</w:t>
            </w:r>
          </w:p>
        </w:tc>
        <w:tc>
          <w:tcPr>
            <w:tcW w:w="864" w:type="dxa"/>
          </w:tcPr>
          <w:p w14:paraId="5D8AF4FD" w14:textId="77777777" w:rsidR="00EE042E" w:rsidRDefault="00000000">
            <w:r>
              <w:t>skóre</w:t>
            </w:r>
          </w:p>
        </w:tc>
        <w:tc>
          <w:tcPr>
            <w:tcW w:w="864" w:type="dxa"/>
          </w:tcPr>
          <w:p w14:paraId="36E569B3" w14:textId="77777777" w:rsidR="00EE042E" w:rsidRDefault="00000000">
            <w:r>
              <w:t>body</w:t>
            </w:r>
          </w:p>
        </w:tc>
        <w:tc>
          <w:tcPr>
            <w:tcW w:w="864" w:type="dxa"/>
          </w:tcPr>
          <w:p w14:paraId="1A14BF10" w14:textId="77777777" w:rsidR="00EE042E" w:rsidRDefault="00000000">
            <w:r>
              <w:t>pořadí</w:t>
            </w:r>
          </w:p>
        </w:tc>
      </w:tr>
      <w:tr w:rsidR="00EE042E" w14:paraId="08595193" w14:textId="77777777">
        <w:tc>
          <w:tcPr>
            <w:tcW w:w="864" w:type="dxa"/>
          </w:tcPr>
          <w:p w14:paraId="7AB6679E" w14:textId="77777777" w:rsidR="00EE042E" w:rsidRDefault="00000000">
            <w:r>
              <w:t>1. ZŠ</w:t>
            </w:r>
          </w:p>
        </w:tc>
        <w:tc>
          <w:tcPr>
            <w:tcW w:w="864" w:type="dxa"/>
          </w:tcPr>
          <w:p w14:paraId="42B2220B" w14:textId="77777777" w:rsidR="00EE042E" w:rsidRDefault="00EE042E"/>
        </w:tc>
        <w:tc>
          <w:tcPr>
            <w:tcW w:w="864" w:type="dxa"/>
          </w:tcPr>
          <w:p w14:paraId="46D0CD66" w14:textId="77777777" w:rsidR="00EE042E" w:rsidRDefault="00000000">
            <w:r>
              <w:t>2:0</w:t>
            </w:r>
          </w:p>
        </w:tc>
        <w:tc>
          <w:tcPr>
            <w:tcW w:w="864" w:type="dxa"/>
          </w:tcPr>
          <w:p w14:paraId="53648DE2" w14:textId="77777777" w:rsidR="00EE042E" w:rsidRDefault="00000000">
            <w:r>
              <w:t>5:0</w:t>
            </w:r>
          </w:p>
        </w:tc>
        <w:tc>
          <w:tcPr>
            <w:tcW w:w="864" w:type="dxa"/>
          </w:tcPr>
          <w:p w14:paraId="53A3EA0C" w14:textId="77777777" w:rsidR="00EE042E" w:rsidRDefault="00000000">
            <w:r>
              <w:t>1:0</w:t>
            </w:r>
          </w:p>
        </w:tc>
        <w:tc>
          <w:tcPr>
            <w:tcW w:w="864" w:type="dxa"/>
          </w:tcPr>
          <w:p w14:paraId="5256AB1F" w14:textId="77777777" w:rsidR="00EE042E" w:rsidRDefault="00000000">
            <w:r>
              <w:t>0:0</w:t>
            </w:r>
          </w:p>
        </w:tc>
        <w:tc>
          <w:tcPr>
            <w:tcW w:w="864" w:type="dxa"/>
          </w:tcPr>
          <w:p w14:paraId="61EF9927" w14:textId="77777777" w:rsidR="00EE042E" w:rsidRDefault="00000000">
            <w:r>
              <w:t>1:0</w:t>
            </w:r>
          </w:p>
        </w:tc>
        <w:tc>
          <w:tcPr>
            <w:tcW w:w="864" w:type="dxa"/>
          </w:tcPr>
          <w:p w14:paraId="3FD365A7" w14:textId="77777777" w:rsidR="00EE042E" w:rsidRDefault="00000000">
            <w:r>
              <w:t>9:0</w:t>
            </w:r>
          </w:p>
        </w:tc>
        <w:tc>
          <w:tcPr>
            <w:tcW w:w="864" w:type="dxa"/>
          </w:tcPr>
          <w:p w14:paraId="2BEF9481" w14:textId="77777777" w:rsidR="00EE042E" w:rsidRDefault="00000000">
            <w:r>
              <w:t>13</w:t>
            </w:r>
          </w:p>
        </w:tc>
        <w:tc>
          <w:tcPr>
            <w:tcW w:w="864" w:type="dxa"/>
          </w:tcPr>
          <w:p w14:paraId="2120F4BA" w14:textId="77777777" w:rsidR="00EE042E" w:rsidRDefault="00000000">
            <w:r>
              <w:t>1</w:t>
            </w:r>
          </w:p>
        </w:tc>
      </w:tr>
      <w:tr w:rsidR="00EE042E" w14:paraId="38BFDE66" w14:textId="77777777">
        <w:tc>
          <w:tcPr>
            <w:tcW w:w="864" w:type="dxa"/>
          </w:tcPr>
          <w:p w14:paraId="659B2B3F" w14:textId="77777777" w:rsidR="00EE042E" w:rsidRDefault="00000000">
            <w:r>
              <w:t>2. ZŠ</w:t>
            </w:r>
          </w:p>
        </w:tc>
        <w:tc>
          <w:tcPr>
            <w:tcW w:w="864" w:type="dxa"/>
          </w:tcPr>
          <w:p w14:paraId="0CD70E98" w14:textId="77777777" w:rsidR="00EE042E" w:rsidRDefault="00000000">
            <w:r>
              <w:t>0:2</w:t>
            </w:r>
          </w:p>
        </w:tc>
        <w:tc>
          <w:tcPr>
            <w:tcW w:w="864" w:type="dxa"/>
          </w:tcPr>
          <w:p w14:paraId="3157969D" w14:textId="77777777" w:rsidR="00EE042E" w:rsidRDefault="00EE042E"/>
        </w:tc>
        <w:tc>
          <w:tcPr>
            <w:tcW w:w="864" w:type="dxa"/>
          </w:tcPr>
          <w:p w14:paraId="0839E41F" w14:textId="77777777" w:rsidR="00EE042E" w:rsidRDefault="00000000">
            <w:r>
              <w:t>0:0</w:t>
            </w:r>
          </w:p>
        </w:tc>
        <w:tc>
          <w:tcPr>
            <w:tcW w:w="864" w:type="dxa"/>
          </w:tcPr>
          <w:p w14:paraId="2FF13FFF" w14:textId="77777777" w:rsidR="00EE042E" w:rsidRDefault="00000000">
            <w:r>
              <w:t>2:1</w:t>
            </w:r>
          </w:p>
        </w:tc>
        <w:tc>
          <w:tcPr>
            <w:tcW w:w="864" w:type="dxa"/>
          </w:tcPr>
          <w:p w14:paraId="5530DF18" w14:textId="77777777" w:rsidR="00EE042E" w:rsidRDefault="00000000">
            <w:r>
              <w:t>1:4</w:t>
            </w:r>
          </w:p>
        </w:tc>
        <w:tc>
          <w:tcPr>
            <w:tcW w:w="864" w:type="dxa"/>
          </w:tcPr>
          <w:p w14:paraId="4EEB842B" w14:textId="77777777" w:rsidR="00EE042E" w:rsidRDefault="00000000">
            <w:r>
              <w:t>1:2</w:t>
            </w:r>
          </w:p>
        </w:tc>
        <w:tc>
          <w:tcPr>
            <w:tcW w:w="864" w:type="dxa"/>
          </w:tcPr>
          <w:p w14:paraId="3C3A4767" w14:textId="77777777" w:rsidR="00EE042E" w:rsidRDefault="00000000">
            <w:r>
              <w:t>4:9</w:t>
            </w:r>
          </w:p>
        </w:tc>
        <w:tc>
          <w:tcPr>
            <w:tcW w:w="864" w:type="dxa"/>
          </w:tcPr>
          <w:p w14:paraId="22D215D5" w14:textId="77777777" w:rsidR="00EE042E" w:rsidRDefault="00000000">
            <w:r>
              <w:t>4</w:t>
            </w:r>
          </w:p>
        </w:tc>
        <w:tc>
          <w:tcPr>
            <w:tcW w:w="864" w:type="dxa"/>
          </w:tcPr>
          <w:p w14:paraId="709C56EE" w14:textId="77777777" w:rsidR="00EE042E" w:rsidRDefault="00000000">
            <w:r>
              <w:t>4</w:t>
            </w:r>
          </w:p>
        </w:tc>
      </w:tr>
      <w:tr w:rsidR="00EE042E" w14:paraId="5B4B6A9B" w14:textId="77777777">
        <w:tc>
          <w:tcPr>
            <w:tcW w:w="864" w:type="dxa"/>
          </w:tcPr>
          <w:p w14:paraId="33C3C54C" w14:textId="77777777" w:rsidR="00EE042E" w:rsidRDefault="00000000">
            <w:r>
              <w:t>4. ZŠ</w:t>
            </w:r>
          </w:p>
        </w:tc>
        <w:tc>
          <w:tcPr>
            <w:tcW w:w="864" w:type="dxa"/>
          </w:tcPr>
          <w:p w14:paraId="7874D111" w14:textId="77777777" w:rsidR="00EE042E" w:rsidRDefault="00000000">
            <w:r>
              <w:t>0:5</w:t>
            </w:r>
          </w:p>
        </w:tc>
        <w:tc>
          <w:tcPr>
            <w:tcW w:w="864" w:type="dxa"/>
          </w:tcPr>
          <w:p w14:paraId="34857EEC" w14:textId="77777777" w:rsidR="00EE042E" w:rsidRDefault="00000000">
            <w:r>
              <w:t>0:0</w:t>
            </w:r>
          </w:p>
        </w:tc>
        <w:tc>
          <w:tcPr>
            <w:tcW w:w="864" w:type="dxa"/>
          </w:tcPr>
          <w:p w14:paraId="0063066B" w14:textId="77777777" w:rsidR="00EE042E" w:rsidRDefault="00EE042E"/>
        </w:tc>
        <w:tc>
          <w:tcPr>
            <w:tcW w:w="864" w:type="dxa"/>
          </w:tcPr>
          <w:p w14:paraId="71F9F2D0" w14:textId="77777777" w:rsidR="00EE042E" w:rsidRDefault="00000000">
            <w:r>
              <w:t>0:2</w:t>
            </w:r>
          </w:p>
        </w:tc>
        <w:tc>
          <w:tcPr>
            <w:tcW w:w="864" w:type="dxa"/>
          </w:tcPr>
          <w:p w14:paraId="1CE4FB65" w14:textId="77777777" w:rsidR="00EE042E" w:rsidRDefault="00000000">
            <w:r>
              <w:t>1:2</w:t>
            </w:r>
          </w:p>
        </w:tc>
        <w:tc>
          <w:tcPr>
            <w:tcW w:w="864" w:type="dxa"/>
          </w:tcPr>
          <w:p w14:paraId="178D0DDD" w14:textId="77777777" w:rsidR="00EE042E" w:rsidRDefault="00000000">
            <w:r>
              <w:t>1:0</w:t>
            </w:r>
          </w:p>
        </w:tc>
        <w:tc>
          <w:tcPr>
            <w:tcW w:w="864" w:type="dxa"/>
          </w:tcPr>
          <w:p w14:paraId="1959854B" w14:textId="77777777" w:rsidR="00EE042E" w:rsidRDefault="00000000">
            <w:r>
              <w:t>2:9</w:t>
            </w:r>
          </w:p>
        </w:tc>
        <w:tc>
          <w:tcPr>
            <w:tcW w:w="864" w:type="dxa"/>
          </w:tcPr>
          <w:p w14:paraId="1A5B55F5" w14:textId="77777777" w:rsidR="00EE042E" w:rsidRDefault="00000000">
            <w:r>
              <w:t>4</w:t>
            </w:r>
          </w:p>
        </w:tc>
        <w:tc>
          <w:tcPr>
            <w:tcW w:w="864" w:type="dxa"/>
          </w:tcPr>
          <w:p w14:paraId="3CFD44F6" w14:textId="77777777" w:rsidR="00EE042E" w:rsidRDefault="00000000">
            <w:r>
              <w:t>5</w:t>
            </w:r>
          </w:p>
        </w:tc>
      </w:tr>
      <w:tr w:rsidR="00EE042E" w14:paraId="71399C78" w14:textId="77777777">
        <w:tc>
          <w:tcPr>
            <w:tcW w:w="864" w:type="dxa"/>
          </w:tcPr>
          <w:p w14:paraId="7745A2F5" w14:textId="77777777" w:rsidR="00EE042E" w:rsidRDefault="00000000">
            <w:r>
              <w:t>5. ZŠ</w:t>
            </w:r>
          </w:p>
        </w:tc>
        <w:tc>
          <w:tcPr>
            <w:tcW w:w="864" w:type="dxa"/>
          </w:tcPr>
          <w:p w14:paraId="45898B5D" w14:textId="77777777" w:rsidR="00EE042E" w:rsidRDefault="00000000">
            <w:r>
              <w:t>0:1</w:t>
            </w:r>
          </w:p>
        </w:tc>
        <w:tc>
          <w:tcPr>
            <w:tcW w:w="864" w:type="dxa"/>
          </w:tcPr>
          <w:p w14:paraId="48B43A16" w14:textId="77777777" w:rsidR="00EE042E" w:rsidRDefault="00000000">
            <w:r>
              <w:t>1:2</w:t>
            </w:r>
          </w:p>
        </w:tc>
        <w:tc>
          <w:tcPr>
            <w:tcW w:w="864" w:type="dxa"/>
          </w:tcPr>
          <w:p w14:paraId="45254CE3" w14:textId="77777777" w:rsidR="00EE042E" w:rsidRDefault="00000000">
            <w:r>
              <w:t>2:0</w:t>
            </w:r>
          </w:p>
        </w:tc>
        <w:tc>
          <w:tcPr>
            <w:tcW w:w="864" w:type="dxa"/>
          </w:tcPr>
          <w:p w14:paraId="430373B6" w14:textId="77777777" w:rsidR="00EE042E" w:rsidRDefault="00EE042E"/>
        </w:tc>
        <w:tc>
          <w:tcPr>
            <w:tcW w:w="864" w:type="dxa"/>
          </w:tcPr>
          <w:p w14:paraId="767ADF63" w14:textId="77777777" w:rsidR="00EE042E" w:rsidRDefault="00000000">
            <w:r>
              <w:t>1:3</w:t>
            </w:r>
          </w:p>
        </w:tc>
        <w:tc>
          <w:tcPr>
            <w:tcW w:w="864" w:type="dxa"/>
          </w:tcPr>
          <w:p w14:paraId="62D8C3BC" w14:textId="77777777" w:rsidR="00EE042E" w:rsidRDefault="00000000">
            <w:r>
              <w:t>1:0</w:t>
            </w:r>
          </w:p>
        </w:tc>
        <w:tc>
          <w:tcPr>
            <w:tcW w:w="864" w:type="dxa"/>
          </w:tcPr>
          <w:p w14:paraId="30D9FD5B" w14:textId="77777777" w:rsidR="00EE042E" w:rsidRDefault="00000000">
            <w:r>
              <w:t>5:6</w:t>
            </w:r>
          </w:p>
        </w:tc>
        <w:tc>
          <w:tcPr>
            <w:tcW w:w="864" w:type="dxa"/>
          </w:tcPr>
          <w:p w14:paraId="35D961C7" w14:textId="77777777" w:rsidR="00EE042E" w:rsidRDefault="00000000">
            <w:r>
              <w:t>6</w:t>
            </w:r>
          </w:p>
        </w:tc>
        <w:tc>
          <w:tcPr>
            <w:tcW w:w="864" w:type="dxa"/>
          </w:tcPr>
          <w:p w14:paraId="6F88E156" w14:textId="77777777" w:rsidR="00EE042E" w:rsidRDefault="00000000">
            <w:r>
              <w:t>3</w:t>
            </w:r>
          </w:p>
        </w:tc>
      </w:tr>
      <w:tr w:rsidR="00EE042E" w14:paraId="3D57C280" w14:textId="77777777">
        <w:tc>
          <w:tcPr>
            <w:tcW w:w="864" w:type="dxa"/>
          </w:tcPr>
          <w:p w14:paraId="4A34AE17" w14:textId="77777777" w:rsidR="00EE042E" w:rsidRDefault="00000000">
            <w:r>
              <w:t>6. ZŠ</w:t>
            </w:r>
          </w:p>
        </w:tc>
        <w:tc>
          <w:tcPr>
            <w:tcW w:w="864" w:type="dxa"/>
          </w:tcPr>
          <w:p w14:paraId="620783FE" w14:textId="77777777" w:rsidR="00EE042E" w:rsidRDefault="00000000">
            <w:r>
              <w:t>0:0</w:t>
            </w:r>
          </w:p>
        </w:tc>
        <w:tc>
          <w:tcPr>
            <w:tcW w:w="864" w:type="dxa"/>
          </w:tcPr>
          <w:p w14:paraId="555F86BB" w14:textId="77777777" w:rsidR="00EE042E" w:rsidRDefault="00000000">
            <w:r>
              <w:t>4:1</w:t>
            </w:r>
          </w:p>
        </w:tc>
        <w:tc>
          <w:tcPr>
            <w:tcW w:w="864" w:type="dxa"/>
          </w:tcPr>
          <w:p w14:paraId="4CC09D82" w14:textId="77777777" w:rsidR="00EE042E" w:rsidRDefault="00000000">
            <w:r>
              <w:t>2:1</w:t>
            </w:r>
          </w:p>
        </w:tc>
        <w:tc>
          <w:tcPr>
            <w:tcW w:w="864" w:type="dxa"/>
          </w:tcPr>
          <w:p w14:paraId="14675B72" w14:textId="77777777" w:rsidR="00EE042E" w:rsidRDefault="00000000">
            <w:r>
              <w:t>3:1</w:t>
            </w:r>
          </w:p>
        </w:tc>
        <w:tc>
          <w:tcPr>
            <w:tcW w:w="864" w:type="dxa"/>
          </w:tcPr>
          <w:p w14:paraId="5C2BE85F" w14:textId="77777777" w:rsidR="00EE042E" w:rsidRDefault="00EE042E"/>
        </w:tc>
        <w:tc>
          <w:tcPr>
            <w:tcW w:w="864" w:type="dxa"/>
          </w:tcPr>
          <w:p w14:paraId="1B7E7B0D" w14:textId="77777777" w:rsidR="00EE042E" w:rsidRDefault="00000000">
            <w:r>
              <w:t>3:1</w:t>
            </w:r>
          </w:p>
        </w:tc>
        <w:tc>
          <w:tcPr>
            <w:tcW w:w="864" w:type="dxa"/>
          </w:tcPr>
          <w:p w14:paraId="5E4362D5" w14:textId="77777777" w:rsidR="00EE042E" w:rsidRDefault="00000000">
            <w:r>
              <w:t>12:4</w:t>
            </w:r>
          </w:p>
        </w:tc>
        <w:tc>
          <w:tcPr>
            <w:tcW w:w="864" w:type="dxa"/>
          </w:tcPr>
          <w:p w14:paraId="5A337FA9" w14:textId="77777777" w:rsidR="00EE042E" w:rsidRDefault="00000000">
            <w:r>
              <w:t>13</w:t>
            </w:r>
          </w:p>
        </w:tc>
        <w:tc>
          <w:tcPr>
            <w:tcW w:w="864" w:type="dxa"/>
          </w:tcPr>
          <w:p w14:paraId="04B56105" w14:textId="77777777" w:rsidR="00EE042E" w:rsidRDefault="00000000">
            <w:r>
              <w:t>2</w:t>
            </w:r>
          </w:p>
        </w:tc>
      </w:tr>
      <w:tr w:rsidR="00EE042E" w14:paraId="3F3EE281" w14:textId="77777777">
        <w:tc>
          <w:tcPr>
            <w:tcW w:w="864" w:type="dxa"/>
          </w:tcPr>
          <w:p w14:paraId="6ACD7F7D" w14:textId="77777777" w:rsidR="00EE042E" w:rsidRDefault="00000000">
            <w:r>
              <w:t>Gymnázium</w:t>
            </w:r>
          </w:p>
        </w:tc>
        <w:tc>
          <w:tcPr>
            <w:tcW w:w="864" w:type="dxa"/>
          </w:tcPr>
          <w:p w14:paraId="68A0DA31" w14:textId="77777777" w:rsidR="00EE042E" w:rsidRDefault="00000000">
            <w:r>
              <w:t>0:1</w:t>
            </w:r>
          </w:p>
        </w:tc>
        <w:tc>
          <w:tcPr>
            <w:tcW w:w="864" w:type="dxa"/>
          </w:tcPr>
          <w:p w14:paraId="7DDF6655" w14:textId="77777777" w:rsidR="00EE042E" w:rsidRDefault="00000000">
            <w:r>
              <w:t>2:1</w:t>
            </w:r>
          </w:p>
        </w:tc>
        <w:tc>
          <w:tcPr>
            <w:tcW w:w="864" w:type="dxa"/>
          </w:tcPr>
          <w:p w14:paraId="7E65D797" w14:textId="77777777" w:rsidR="00EE042E" w:rsidRDefault="00000000">
            <w:r>
              <w:t>0:1</w:t>
            </w:r>
          </w:p>
        </w:tc>
        <w:tc>
          <w:tcPr>
            <w:tcW w:w="864" w:type="dxa"/>
          </w:tcPr>
          <w:p w14:paraId="240CC0DB" w14:textId="77777777" w:rsidR="00EE042E" w:rsidRDefault="00000000">
            <w:r>
              <w:t>0:1</w:t>
            </w:r>
          </w:p>
        </w:tc>
        <w:tc>
          <w:tcPr>
            <w:tcW w:w="864" w:type="dxa"/>
          </w:tcPr>
          <w:p w14:paraId="184F54EC" w14:textId="77777777" w:rsidR="00EE042E" w:rsidRDefault="00000000">
            <w:r>
              <w:t>1:3</w:t>
            </w:r>
          </w:p>
        </w:tc>
        <w:tc>
          <w:tcPr>
            <w:tcW w:w="864" w:type="dxa"/>
          </w:tcPr>
          <w:p w14:paraId="3679A086" w14:textId="77777777" w:rsidR="00EE042E" w:rsidRDefault="00EE042E"/>
        </w:tc>
        <w:tc>
          <w:tcPr>
            <w:tcW w:w="864" w:type="dxa"/>
          </w:tcPr>
          <w:p w14:paraId="731016C2" w14:textId="77777777" w:rsidR="00EE042E" w:rsidRDefault="00000000">
            <w:r>
              <w:t>3:7</w:t>
            </w:r>
          </w:p>
        </w:tc>
        <w:tc>
          <w:tcPr>
            <w:tcW w:w="864" w:type="dxa"/>
          </w:tcPr>
          <w:p w14:paraId="4B4607C3" w14:textId="77777777" w:rsidR="00EE042E" w:rsidRDefault="00000000">
            <w:r>
              <w:t>3</w:t>
            </w:r>
          </w:p>
        </w:tc>
        <w:tc>
          <w:tcPr>
            <w:tcW w:w="864" w:type="dxa"/>
          </w:tcPr>
          <w:p w14:paraId="58A4A445" w14:textId="77777777" w:rsidR="00EE042E" w:rsidRDefault="00000000">
            <w:r>
              <w:t>6</w:t>
            </w:r>
          </w:p>
        </w:tc>
      </w:tr>
    </w:tbl>
    <w:p w14:paraId="6A8436DE" w14:textId="77777777" w:rsidR="00EE042E" w:rsidRDefault="00EE042E"/>
    <w:p w14:paraId="6D39D1D7" w14:textId="77777777" w:rsidR="00EE042E" w:rsidRDefault="00000000">
      <w:r>
        <w:t>SF1: 1. ZŠ – 2. ZŠ   3:1</w:t>
      </w:r>
    </w:p>
    <w:p w14:paraId="5E341439" w14:textId="77777777" w:rsidR="00EE042E" w:rsidRDefault="00000000">
      <w:r>
        <w:t>SF2: 6. ZŠ – 5. ZŠ   4:1</w:t>
      </w:r>
    </w:p>
    <w:p w14:paraId="0EF8B6F0" w14:textId="77777777" w:rsidR="00EE042E" w:rsidRDefault="00000000">
      <w:r>
        <w:t>O 3. místo: 2. ZŠ – 5. ZŠ   2:1</w:t>
      </w:r>
    </w:p>
    <w:p w14:paraId="768EBBB3" w14:textId="77777777" w:rsidR="00EE042E" w:rsidRDefault="00000000">
      <w:r>
        <w:t>Finále: 1. ZŠ – 6. ZŠ   1:3</w:t>
      </w:r>
    </w:p>
    <w:p w14:paraId="5CC3A9CD" w14:textId="77777777" w:rsidR="00EE042E" w:rsidRDefault="00EE042E"/>
    <w:p w14:paraId="59560D57" w14:textId="77777777" w:rsidR="00EE042E" w:rsidRDefault="00000000">
      <w:r>
        <w:t>Celkové pořadí:</w:t>
      </w:r>
    </w:p>
    <w:p w14:paraId="554AA3B6" w14:textId="77777777" w:rsidR="00EE042E" w:rsidRDefault="00000000">
      <w:r>
        <w:t>1. místo: 6. ZŠ</w:t>
      </w:r>
    </w:p>
    <w:p w14:paraId="2B77668B" w14:textId="77777777" w:rsidR="00EE042E" w:rsidRDefault="00000000">
      <w:r>
        <w:t>2. místo: 1. ZŠ</w:t>
      </w:r>
    </w:p>
    <w:p w14:paraId="1EA5ABC7" w14:textId="77777777" w:rsidR="00EE042E" w:rsidRDefault="00000000">
      <w:r>
        <w:lastRenderedPageBreak/>
        <w:t>3. místo: 2. ZŠ</w:t>
      </w:r>
    </w:p>
    <w:p w14:paraId="54BBBD7E" w14:textId="77777777" w:rsidR="00EE042E" w:rsidRDefault="00000000">
      <w:r>
        <w:t>4. místo: 5. ZŠ</w:t>
      </w:r>
    </w:p>
    <w:p w14:paraId="41618090" w14:textId="77777777" w:rsidR="00EE042E" w:rsidRDefault="00000000">
      <w:r>
        <w:t>5. místo: 4. ZŠ</w:t>
      </w:r>
    </w:p>
    <w:p w14:paraId="548DDC78" w14:textId="77777777" w:rsidR="00EE042E" w:rsidRDefault="00000000">
      <w:r>
        <w:t>6. místo: Gymnázium</w:t>
      </w:r>
    </w:p>
    <w:p w14:paraId="614FBE5C" w14:textId="77777777" w:rsidR="00EE042E" w:rsidRDefault="00EE042E"/>
    <w:p w14:paraId="4B46B64C" w14:textId="77777777" w:rsidR="00EE042E" w:rsidRDefault="00000000">
      <w:r>
        <w:t>zpracoval: Lukáš Tomiczek – 2. ZŠ – Petra Bezruče</w:t>
      </w:r>
    </w:p>
    <w:sectPr w:rsidR="00EE042E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lova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lova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Se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Se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1760112">
    <w:abstractNumId w:val="8"/>
  </w:num>
  <w:num w:numId="2" w16cid:durableId="1765571679">
    <w:abstractNumId w:val="6"/>
  </w:num>
  <w:num w:numId="3" w16cid:durableId="1636763748">
    <w:abstractNumId w:val="5"/>
  </w:num>
  <w:num w:numId="4" w16cid:durableId="514347555">
    <w:abstractNumId w:val="4"/>
  </w:num>
  <w:num w:numId="5" w16cid:durableId="349112241">
    <w:abstractNumId w:val="7"/>
  </w:num>
  <w:num w:numId="6" w16cid:durableId="1003818666">
    <w:abstractNumId w:val="3"/>
  </w:num>
  <w:num w:numId="7" w16cid:durableId="1362786036">
    <w:abstractNumId w:val="2"/>
  </w:num>
  <w:num w:numId="8" w16cid:durableId="107166738">
    <w:abstractNumId w:val="1"/>
  </w:num>
  <w:num w:numId="9" w16cid:durableId="4444204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63225A"/>
    <w:rsid w:val="0074358C"/>
    <w:rsid w:val="00761139"/>
    <w:rsid w:val="00AA1D8D"/>
    <w:rsid w:val="00B47730"/>
    <w:rsid w:val="00CB0664"/>
    <w:rsid w:val="00EC63E2"/>
    <w:rsid w:val="00EE042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53B57A"/>
  <w14:defaultImageDpi w14:val="300"/>
  <w15:docId w15:val="{17151BD9-3318-4C0F-B232-D570ACD95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C693F"/>
  </w:style>
  <w:style w:type="paragraph" w:styleId="Nadpis1">
    <w:name w:val="heading 1"/>
    <w:basedOn w:val="Normln"/>
    <w:next w:val="Normln"/>
    <w:link w:val="Nadpis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618BF"/>
  </w:style>
  <w:style w:type="paragraph" w:styleId="Zpat">
    <w:name w:val="footer"/>
    <w:basedOn w:val="Normln"/>
    <w:link w:val="Zpa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618BF"/>
  </w:style>
  <w:style w:type="paragraph" w:styleId="Bezmezer">
    <w:name w:val="No Spacing"/>
    <w:uiPriority w:val="1"/>
    <w:qFormat/>
    <w:rsid w:val="00FC693F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zev">
    <w:name w:val="Title"/>
    <w:basedOn w:val="Normln"/>
    <w:next w:val="Normln"/>
    <w:link w:val="Nzev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FC693F"/>
    <w:pPr>
      <w:ind w:left="720"/>
      <w:contextualSpacing/>
    </w:pPr>
  </w:style>
  <w:style w:type="paragraph" w:styleId="Zkladntext">
    <w:name w:val="Body Text"/>
    <w:basedOn w:val="Normln"/>
    <w:link w:val="ZkladntextChar"/>
    <w:uiPriority w:val="99"/>
    <w:unhideWhenUsed/>
    <w:rsid w:val="00AA1D8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AA1D8D"/>
  </w:style>
  <w:style w:type="paragraph" w:styleId="Zkladntext2">
    <w:name w:val="Body Text 2"/>
    <w:basedOn w:val="Normln"/>
    <w:link w:val="Zkladntext2Char"/>
    <w:uiPriority w:val="99"/>
    <w:unhideWhenUsed/>
    <w:rsid w:val="00AA1D8D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AA1D8D"/>
  </w:style>
  <w:style w:type="paragraph" w:styleId="Zkladntext3">
    <w:name w:val="Body Text 3"/>
    <w:basedOn w:val="Normln"/>
    <w:link w:val="Zkladn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AA1D8D"/>
    <w:rPr>
      <w:sz w:val="16"/>
      <w:szCs w:val="16"/>
    </w:rPr>
  </w:style>
  <w:style w:type="paragraph" w:styleId="Seznam">
    <w:name w:val="List"/>
    <w:basedOn w:val="Normln"/>
    <w:uiPriority w:val="99"/>
    <w:unhideWhenUsed/>
    <w:rsid w:val="00AA1D8D"/>
    <w:pPr>
      <w:ind w:left="360" w:hanging="360"/>
      <w:contextualSpacing/>
    </w:pPr>
  </w:style>
  <w:style w:type="paragraph" w:styleId="Seznam2">
    <w:name w:val="List 2"/>
    <w:basedOn w:val="Normln"/>
    <w:uiPriority w:val="99"/>
    <w:unhideWhenUsed/>
    <w:rsid w:val="00326F90"/>
    <w:pPr>
      <w:ind w:left="720" w:hanging="360"/>
      <w:contextualSpacing/>
    </w:pPr>
  </w:style>
  <w:style w:type="paragraph" w:styleId="Seznam3">
    <w:name w:val="List 3"/>
    <w:basedOn w:val="Normln"/>
    <w:uiPriority w:val="99"/>
    <w:unhideWhenUsed/>
    <w:rsid w:val="00326F90"/>
    <w:pPr>
      <w:ind w:left="1080" w:hanging="360"/>
      <w:contextualSpacing/>
    </w:pPr>
  </w:style>
  <w:style w:type="paragraph" w:styleId="Seznamsodrkami">
    <w:name w:val="List Bullet"/>
    <w:basedOn w:val="Normln"/>
    <w:uiPriority w:val="99"/>
    <w:unhideWhenUsed/>
    <w:rsid w:val="00326F90"/>
    <w:pPr>
      <w:numPr>
        <w:numId w:val="1"/>
      </w:numPr>
      <w:contextualSpacing/>
    </w:pPr>
  </w:style>
  <w:style w:type="paragraph" w:styleId="Seznamsodrkami2">
    <w:name w:val="List Bullet 2"/>
    <w:basedOn w:val="Normln"/>
    <w:uiPriority w:val="99"/>
    <w:unhideWhenUsed/>
    <w:rsid w:val="00326F90"/>
    <w:pPr>
      <w:numPr>
        <w:numId w:val="2"/>
      </w:numPr>
      <w:contextualSpacing/>
    </w:pPr>
  </w:style>
  <w:style w:type="paragraph" w:styleId="Seznamsodrkami3">
    <w:name w:val="List Bullet 3"/>
    <w:basedOn w:val="Normln"/>
    <w:uiPriority w:val="99"/>
    <w:unhideWhenUsed/>
    <w:rsid w:val="00326F90"/>
    <w:pPr>
      <w:numPr>
        <w:numId w:val="3"/>
      </w:numPr>
      <w:contextualSpacing/>
    </w:pPr>
  </w:style>
  <w:style w:type="paragraph" w:styleId="slovanseznam">
    <w:name w:val="List Number"/>
    <w:basedOn w:val="Normln"/>
    <w:uiPriority w:val="99"/>
    <w:unhideWhenUsed/>
    <w:rsid w:val="00326F90"/>
    <w:pPr>
      <w:numPr>
        <w:numId w:val="5"/>
      </w:numPr>
      <w:contextualSpacing/>
    </w:pPr>
  </w:style>
  <w:style w:type="paragraph" w:styleId="slovanseznam2">
    <w:name w:val="List Number 2"/>
    <w:basedOn w:val="Normln"/>
    <w:uiPriority w:val="99"/>
    <w:unhideWhenUsed/>
    <w:rsid w:val="0029639D"/>
    <w:pPr>
      <w:numPr>
        <w:numId w:val="6"/>
      </w:numPr>
      <w:contextualSpacing/>
    </w:pPr>
  </w:style>
  <w:style w:type="paragraph" w:styleId="slovanseznam3">
    <w:name w:val="List Number 3"/>
    <w:basedOn w:val="Normln"/>
    <w:uiPriority w:val="99"/>
    <w:unhideWhenUsed/>
    <w:rsid w:val="0029639D"/>
    <w:pPr>
      <w:numPr>
        <w:numId w:val="7"/>
      </w:numPr>
      <w:contextualSpacing/>
    </w:pPr>
  </w:style>
  <w:style w:type="paragraph" w:styleId="Pokraovnseznamu">
    <w:name w:val="List Continue"/>
    <w:basedOn w:val="Normln"/>
    <w:uiPriority w:val="99"/>
    <w:unhideWhenUsed/>
    <w:rsid w:val="0029639D"/>
    <w:pPr>
      <w:spacing w:after="120"/>
      <w:ind w:left="360"/>
      <w:contextualSpacing/>
    </w:pPr>
  </w:style>
  <w:style w:type="paragraph" w:styleId="Pokraovnseznamu2">
    <w:name w:val="List Continue 2"/>
    <w:basedOn w:val="Normln"/>
    <w:uiPriority w:val="99"/>
    <w:unhideWhenUsed/>
    <w:rsid w:val="0029639D"/>
    <w:pPr>
      <w:spacing w:after="120"/>
      <w:ind w:left="720"/>
      <w:contextualSpacing/>
    </w:pPr>
  </w:style>
  <w:style w:type="paragraph" w:styleId="Pokraovnseznamu3">
    <w:name w:val="List Continue 3"/>
    <w:basedOn w:val="Normln"/>
    <w:uiPriority w:val="99"/>
    <w:unhideWhenUsed/>
    <w:rsid w:val="0029639D"/>
    <w:pPr>
      <w:spacing w:after="120"/>
      <w:ind w:left="1080"/>
      <w:contextualSpacing/>
    </w:pPr>
  </w:style>
  <w:style w:type="paragraph" w:styleId="Textmakra">
    <w:name w:val="macro"/>
    <w:link w:val="Textmakra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rsid w:val="0029639D"/>
    <w:rPr>
      <w:rFonts w:ascii="Courier" w:hAnsi="Courier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FC693F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FC693F"/>
    <w:rPr>
      <w:i/>
      <w:iCs/>
      <w:color w:val="000000" w:themeColor="tex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iln">
    <w:name w:val="Strong"/>
    <w:basedOn w:val="Standardnpsmoodstavce"/>
    <w:uiPriority w:val="22"/>
    <w:qFormat/>
    <w:rsid w:val="00FC693F"/>
    <w:rPr>
      <w:b/>
      <w:bCs/>
    </w:rPr>
  </w:style>
  <w:style w:type="character" w:styleId="Zdraznn">
    <w:name w:val="Emphasis"/>
    <w:basedOn w:val="Standardnpsmoodstavce"/>
    <w:uiPriority w:val="20"/>
    <w:qFormat/>
    <w:rsid w:val="00FC693F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C693F"/>
    <w:rPr>
      <w:b/>
      <w:bCs/>
      <w:i/>
      <w:iCs/>
      <w:color w:val="4F81BD" w:themeColor="accent1"/>
    </w:rPr>
  </w:style>
  <w:style w:type="character" w:styleId="Zdraznnjemn">
    <w:name w:val="Subtle Emphasis"/>
    <w:basedOn w:val="Standardnpsmoodstavce"/>
    <w:uiPriority w:val="19"/>
    <w:qFormat/>
    <w:rsid w:val="00FC693F"/>
    <w:rPr>
      <w:i/>
      <w:iCs/>
      <w:color w:val="808080" w:themeColor="text1" w:themeTint="7F"/>
    </w:rPr>
  </w:style>
  <w:style w:type="character" w:styleId="Zdraznnintenzivn">
    <w:name w:val="Intense Emphasis"/>
    <w:basedOn w:val="Standardnpsmoodstavce"/>
    <w:uiPriority w:val="21"/>
    <w:qFormat/>
    <w:rsid w:val="00FC693F"/>
    <w:rPr>
      <w:b/>
      <w:bCs/>
      <w:i/>
      <w:iCs/>
      <w:color w:val="4F81BD" w:themeColor="accent1"/>
    </w:rPr>
  </w:style>
  <w:style w:type="character" w:styleId="Odkazjemn">
    <w:name w:val="Subtle Reference"/>
    <w:basedOn w:val="Standardnpsmoodstavce"/>
    <w:uiPriority w:val="31"/>
    <w:qFormat/>
    <w:rsid w:val="00FC693F"/>
    <w:rPr>
      <w:smallCaps/>
      <w:color w:val="C0504D" w:themeColor="accent2"/>
      <w:u w:val="single"/>
    </w:rPr>
  </w:style>
  <w:style w:type="character" w:styleId="Odkazintenzivn">
    <w:name w:val="Intense Reference"/>
    <w:basedOn w:val="Standardnpsmoodstavc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zevknihy">
    <w:name w:val="Book Title"/>
    <w:basedOn w:val="Standardnpsmoodstavce"/>
    <w:uiPriority w:val="33"/>
    <w:qFormat/>
    <w:rsid w:val="00FC693F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FC693F"/>
    <w:pPr>
      <w:outlineLvl w:val="9"/>
    </w:pPr>
  </w:style>
  <w:style w:type="table" w:styleId="Mkatabulky">
    <w:name w:val="Table Grid"/>
    <w:basedOn w:val="Normlntabulk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stnovn">
    <w:name w:val="Light Shading"/>
    <w:basedOn w:val="Normlntabulk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tlstnovnzvraznn1">
    <w:name w:val="Light Shading Accent 1"/>
    <w:basedOn w:val="Normlntabulk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tlstnovnzvraznn2">
    <w:name w:val="Light Shading Accent 2"/>
    <w:basedOn w:val="Normlntabulk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tlstnovnzvraznn3">
    <w:name w:val="Light Shading Accent 3"/>
    <w:basedOn w:val="Normlntabulk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tlstnovnzvraznn4">
    <w:name w:val="Light Shading Accent 4"/>
    <w:basedOn w:val="Normlntabulk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tlstnovnzvraznn5">
    <w:name w:val="Light Shading Accent 5"/>
    <w:basedOn w:val="Normlntabulk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tlstnovnzvraznn6">
    <w:name w:val="Light Shading Accent 6"/>
    <w:basedOn w:val="Normlntabulk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tlseznam">
    <w:name w:val="Light List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tlseznamzvraznn1">
    <w:name w:val="Light List Accent 1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tlseznamzvraznn2">
    <w:name w:val="Light List Accent 2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tlseznamzvraznn3">
    <w:name w:val="Light List Accent 3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tlseznamzvraznn4">
    <w:name w:val="Light List Accent 4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tlseznamzvraznn5">
    <w:name w:val="Light List Accent 5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tlseznamzvraznn6">
    <w:name w:val="Light List Accent 6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tlmka">
    <w:name w:val="Light Grid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tlmkazvraznn1">
    <w:name w:val="Light Grid Accent 1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tlmkazvraznn2">
    <w:name w:val="Light Grid Accent 2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tlmkazvraznn3">
    <w:name w:val="Light Grid Accent 3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tlmkazvraznn4">
    <w:name w:val="Light Grid Accent 4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tlmkazvraznn5">
    <w:name w:val="Light Grid Accent 5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tlmkazvraznn6">
    <w:name w:val="Light Grid Accent 6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tednstnovn1">
    <w:name w:val="Medium Shading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2">
    <w:name w:val="Medium Shading 1 Accent 2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3">
    <w:name w:val="Medium Shading 1 Accent 3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4">
    <w:name w:val="Medium Shading 1 Accent 4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5">
    <w:name w:val="Medium Shading 1 Accent 5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6">
    <w:name w:val="Medium Shading 1 Accent 6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2">
    <w:name w:val="Medium Shading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1">
    <w:name w:val="Medium Shading 2 Accent 1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2">
    <w:name w:val="Medium Shading 2 Accent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3">
    <w:name w:val="Medium Shading 2 Accent 3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4">
    <w:name w:val="Medium Shading 2 Accent 4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5">
    <w:name w:val="Medium Shading 2 Accent 5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6">
    <w:name w:val="Medium Shading 2 Accent 6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eznam1">
    <w:name w:val="Medium Lis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tednseznam1zvraznn1">
    <w:name w:val="Medium List 1 Accen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tednseznam1zvraznn2">
    <w:name w:val="Medium List 1 Accent 2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tednseznam1zvraznn3">
    <w:name w:val="Medium List 1 Accent 3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tednseznam1zvraznn4">
    <w:name w:val="Medium List 1 Accent 4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tednseznam1zvraznn5">
    <w:name w:val="Medium List 1 Accent 5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tednseznam1zvraznn6">
    <w:name w:val="Medium List 1 Accent 6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tednseznam2">
    <w:name w:val="Medium Lis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1">
    <w:name w:val="Medium List 2 Accent 1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2">
    <w:name w:val="Medium List 2 Accen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3">
    <w:name w:val="Medium List 2 Accent 3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4">
    <w:name w:val="Medium List 2 Accent 4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5">
    <w:name w:val="Medium List 2 Accent 5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6">
    <w:name w:val="Medium List 2 Accent 6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mka1">
    <w:name w:val="Medium Grid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tednmka1zvraznn1">
    <w:name w:val="Medium Grid 1 Accent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tednmka1zvraznn2">
    <w:name w:val="Medium Grid 1 Accent 2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tednmka1zvraznn3">
    <w:name w:val="Medium Grid 1 Accent 3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tednmka1zvraznn4">
    <w:name w:val="Medium Grid 1 Accent 4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tednmka1zvraznn5">
    <w:name w:val="Medium Grid 1 Accent 5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tednmka1zvraznn6">
    <w:name w:val="Medium Grid 1 Accent 6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tednmka2">
    <w:name w:val="Medium Grid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1">
    <w:name w:val="Medium Grid 2 Accent 1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2">
    <w:name w:val="Medium Grid 2 Accent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3">
    <w:name w:val="Medium Grid 2 Accent 3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4">
    <w:name w:val="Medium Grid 2 Accent 4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5">
    <w:name w:val="Medium Grid 2 Accent 5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6">
    <w:name w:val="Medium Grid 2 Accent 6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3">
    <w:name w:val="Medium Grid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tednmka3zvraznn1">
    <w:name w:val="Medium Grid 3 Accent 1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tednmka3zvraznn2">
    <w:name w:val="Medium Grid 3 Accent 2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tednmka3zvraznn3">
    <w:name w:val="Medium Grid 3 Accent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tednmka3zvraznn4">
    <w:name w:val="Medium Grid 3 Accent 4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tednmka3zvraznn5">
    <w:name w:val="Medium Grid 3 Accent 5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tednmka3zvraznn6">
    <w:name w:val="Medium Grid 3 Accent 6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mavseznam">
    <w:name w:val="Dark List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mavseznamzvraznn1">
    <w:name w:val="Dark List Accent 1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mavseznamzvraznn2">
    <w:name w:val="Dark List Accent 2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mavseznamzvraznn3">
    <w:name w:val="Dark List Accent 3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mavseznamzvraznn4">
    <w:name w:val="Dark List Accent 4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mavseznamzvraznn5">
    <w:name w:val="Dark List Accent 5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mavseznamzvraznn6">
    <w:name w:val="Dark List Accent 6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revnstnovn">
    <w:name w:val="Colorful Shading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1">
    <w:name w:val="Colorful Shading Accent 1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2">
    <w:name w:val="Colorful Shading Accent 2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3">
    <w:name w:val="Colorful Shading Accent 3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stnovnzvraznn4">
    <w:name w:val="Colorful Shading Accent 4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5">
    <w:name w:val="Colorful Shading Accent 5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6">
    <w:name w:val="Colorful Shading Accent 6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eznam">
    <w:name w:val="Colorful List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evnseznamzvraznn1">
    <w:name w:val="Colorful List Accent 1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evnseznamzvraznn2">
    <w:name w:val="Colorful List Accent 2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Barevnseznamzvraznn3">
    <w:name w:val="Colorful List Accent 3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Barevnseznamzvraznn4">
    <w:name w:val="Colorful List Accent 4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Barevnseznamzvraznn5">
    <w:name w:val="Colorful List Accent 5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Barevnseznamzvraznn6">
    <w:name w:val="Colorful List Accent 6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Barevnmka">
    <w:name w:val="Colorful Grid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evnmkazvraznn1">
    <w:name w:val="Colorful Grid Accent 1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Barevnmkazvraznn2">
    <w:name w:val="Colorful Grid Accent 2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Barevnmkazvraznn3">
    <w:name w:val="Colorful Grid Accent 3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mkazvraznn4">
    <w:name w:val="Colorful Grid Accent 4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Barevnmkazvraznn5">
    <w:name w:val="Colorful Grid Accent 5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Barevnmkazvraznn6">
    <w:name w:val="Colorful Grid Accent 6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115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Lukáš Tomiczek</cp:lastModifiedBy>
  <cp:revision>3</cp:revision>
  <dcterms:created xsi:type="dcterms:W3CDTF">2013-12-23T23:15:00Z</dcterms:created>
  <dcterms:modified xsi:type="dcterms:W3CDTF">2025-11-14T13:24:00Z</dcterms:modified>
  <cp:category/>
</cp:coreProperties>
</file>